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259 Jazz-Funk Діти Solo 1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Шаповалова Тетяна</w:t>
      </w:r>
    </w:p>
    <w:p>
      <w:pPr>
        <w:spacing w:before="0" w:after="0"/>
      </w:pPr>
      <w:r>
        <w:t>B - Марія Chirva (Київ)</w:t>
      </w:r>
    </w:p>
    <w:p>
      <w:pPr>
        <w:spacing w:before="0" w:after="0"/>
      </w:pPr>
      <w:r>
        <w:t>C - Олена Рубан</w:t>
      </w:r>
    </w:p>
    <w:p>
      <w:pPr>
        <w:spacing w:before="0" w:after="0"/>
      </w:pPr>
      <w:r>
        <w:t>D - KATiA (Чернігів)</w:t>
      </w:r>
    </w:p>
    <w:p>
      <w:pPr>
        <w:spacing w:before="0" w:after="0"/>
      </w:pPr>
      <w:r>
        <w:t>E - Міщенко Альона</w:t>
      </w:r>
    </w:p>
    <w:p>
      <w:pPr>
        <w:spacing w:before="0" w:after="0"/>
      </w:pPr>
      <w:r>
        <w:t>F - Сидорцова Яна</w:t>
      </w:r>
    </w:p>
    <w:p>
      <w:pPr>
        <w:spacing w:before="0" w:after="0"/>
      </w:pPr>
      <w:r>
        <w:t>G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#64 Рената. Маллакурбанова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64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